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9BE" w:rsidRPr="00D939BE" w:rsidRDefault="00D939BE" w:rsidP="00D939BE">
      <w:pPr>
        <w:rPr>
          <w:b/>
          <w:sz w:val="24"/>
        </w:rPr>
      </w:pPr>
      <w:r>
        <w:rPr>
          <w:sz w:val="28"/>
          <w:szCs w:val="28"/>
        </w:rPr>
        <w:br/>
      </w:r>
      <w:r w:rsidR="0066785C">
        <w:rPr>
          <w:b/>
          <w:sz w:val="24"/>
        </w:rPr>
        <w:t>Bijlage</w:t>
      </w:r>
      <w:r w:rsidR="00CD5261">
        <w:rPr>
          <w:b/>
          <w:sz w:val="24"/>
        </w:rPr>
        <w:t xml:space="preserve"> </w:t>
      </w:r>
      <w:r w:rsidR="006E0197">
        <w:rPr>
          <w:b/>
          <w:sz w:val="24"/>
        </w:rPr>
        <w:t>5</w:t>
      </w:r>
      <w:r w:rsidR="0066785C">
        <w:rPr>
          <w:b/>
          <w:sz w:val="24"/>
        </w:rPr>
        <w:t xml:space="preserve"> </w:t>
      </w:r>
      <w:r w:rsidR="009624C0">
        <w:rPr>
          <w:b/>
          <w:sz w:val="24"/>
        </w:rPr>
        <w:t>‘</w:t>
      </w:r>
      <w:r w:rsidR="00AA32EF">
        <w:rPr>
          <w:b/>
          <w:sz w:val="24"/>
        </w:rPr>
        <w:t>Referentie</w:t>
      </w:r>
      <w:r w:rsidR="009624C0">
        <w:rPr>
          <w:b/>
          <w:sz w:val="24"/>
        </w:rPr>
        <w:t>verklaring’</w:t>
      </w:r>
    </w:p>
    <w:p w:rsidR="00D939BE" w:rsidRDefault="00D939BE" w:rsidP="00D939BE">
      <w:pPr>
        <w:rPr>
          <w:szCs w:val="18"/>
        </w:rPr>
      </w:pPr>
    </w:p>
    <w:p w:rsidR="00D939BE" w:rsidRDefault="00D939BE" w:rsidP="00D939BE">
      <w:pPr>
        <w:rPr>
          <w:szCs w:val="18"/>
        </w:rPr>
      </w:pPr>
      <w:r>
        <w:rPr>
          <w:szCs w:val="18"/>
        </w:rPr>
        <w:t xml:space="preserve">De aanbestedende dienst heeft in </w:t>
      </w:r>
      <w:r w:rsidR="00EB714E">
        <w:rPr>
          <w:szCs w:val="18"/>
        </w:rPr>
        <w:t>h</w:t>
      </w:r>
      <w:bookmarkStart w:id="0" w:name="_GoBack"/>
      <w:bookmarkEnd w:id="0"/>
      <w:r w:rsidR="00EB714E">
        <w:rPr>
          <w:szCs w:val="18"/>
        </w:rPr>
        <w:t>oofdstuk 4</w:t>
      </w:r>
      <w:r>
        <w:rPr>
          <w:szCs w:val="18"/>
        </w:rPr>
        <w:t xml:space="preserve"> van het </w:t>
      </w:r>
      <w:r w:rsidR="00CD5261">
        <w:rPr>
          <w:szCs w:val="18"/>
        </w:rPr>
        <w:t>B</w:t>
      </w:r>
      <w:r w:rsidR="009624C0">
        <w:rPr>
          <w:szCs w:val="18"/>
        </w:rPr>
        <w:t>eschrijvend document</w:t>
      </w:r>
      <w:r>
        <w:rPr>
          <w:szCs w:val="18"/>
        </w:rPr>
        <w:t xml:space="preserve"> de volgende kerncompetentie</w:t>
      </w:r>
      <w:r w:rsidR="009624C0">
        <w:rPr>
          <w:szCs w:val="18"/>
        </w:rPr>
        <w:t>s</w:t>
      </w:r>
      <w:r>
        <w:rPr>
          <w:szCs w:val="18"/>
        </w:rPr>
        <w:t xml:space="preserve"> vastgesteld die overeenkomen met ervaring op essentiële punten van de opdracht.</w:t>
      </w:r>
    </w:p>
    <w:p w:rsidR="00D939BE" w:rsidRPr="001974C3" w:rsidRDefault="00D939BE" w:rsidP="00D939BE">
      <w:pPr>
        <w:tabs>
          <w:tab w:val="left" w:pos="3015"/>
        </w:tabs>
        <w:spacing w:line="260" w:lineRule="atLeast"/>
      </w:pPr>
    </w:p>
    <w:p w:rsidR="00D939BE" w:rsidRDefault="00D939BE" w:rsidP="00D939BE">
      <w:pPr>
        <w:rPr>
          <w:b/>
        </w:rPr>
      </w:pPr>
      <w:r>
        <w:rPr>
          <w:rFonts w:cs="Arial"/>
          <w:bCs/>
          <w:iCs/>
          <w:szCs w:val="18"/>
        </w:rPr>
        <w:t xml:space="preserve">U overlegt per kerncompetentie </w:t>
      </w:r>
      <w:r w:rsidRPr="0055683C">
        <w:rPr>
          <w:rFonts w:cs="Arial"/>
          <w:bCs/>
          <w:iCs/>
          <w:szCs w:val="18"/>
        </w:rPr>
        <w:t>één</w:t>
      </w:r>
      <w:r w:rsidRPr="0055683C">
        <w:rPr>
          <w:szCs w:val="18"/>
        </w:rPr>
        <w:t xml:space="preserve"> referentie</w:t>
      </w:r>
      <w:r>
        <w:rPr>
          <w:szCs w:val="18"/>
        </w:rPr>
        <w:t xml:space="preserve">verklaring conform onderstaand model. </w:t>
      </w:r>
    </w:p>
    <w:p w:rsidR="00D939BE" w:rsidRDefault="00D939BE" w:rsidP="00D939BE">
      <w:pPr>
        <w:rPr>
          <w:b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3041"/>
        <w:gridCol w:w="1161"/>
        <w:gridCol w:w="2969"/>
      </w:tblGrid>
      <w:tr w:rsidR="00D939BE" w:rsidRPr="008A2E85" w:rsidTr="003E1F37">
        <w:trPr>
          <w:trHeight w:val="318"/>
        </w:trPr>
        <w:tc>
          <w:tcPr>
            <w:tcW w:w="3358" w:type="pct"/>
            <w:gridSpan w:val="3"/>
            <w:shd w:val="clear" w:color="auto" w:fill="E0E0E0"/>
          </w:tcPr>
          <w:p w:rsidR="00D939BE" w:rsidRPr="008A2E85" w:rsidRDefault="00D939BE" w:rsidP="00D939BE">
            <w:r>
              <w:t>Referentieverklaring ten behoeve van Rijkswaterstaat Centrale Informatievoorziening</w:t>
            </w:r>
          </w:p>
        </w:tc>
        <w:tc>
          <w:tcPr>
            <w:tcW w:w="1642" w:type="pct"/>
            <w:shd w:val="clear" w:color="auto" w:fill="E0E0E0"/>
          </w:tcPr>
          <w:p w:rsidR="00D939BE" w:rsidRPr="008A2E85" w:rsidRDefault="00D939BE" w:rsidP="003E1F37">
            <w:r w:rsidRPr="008A2E85">
              <w:t xml:space="preserve">Nummer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Pr="008A2E85">
              <w:t xml:space="preserve"> van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39BE" w:rsidRPr="004F0D5C" w:rsidTr="003E1F37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</w:tcPr>
          <w:p w:rsidR="00D939BE" w:rsidRDefault="00D939BE" w:rsidP="003E1F37">
            <w:r>
              <w:t>Naam organisatie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  <w:r w:rsidRPr="004F0D5C">
              <w:rPr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F0D5C">
              <w:rPr>
                <w:szCs w:val="18"/>
              </w:rPr>
              <w:instrText xml:space="preserve"> FORMTEXT </w:instrText>
            </w:r>
            <w:r w:rsidRPr="004F0D5C">
              <w:rPr>
                <w:szCs w:val="18"/>
              </w:rPr>
            </w:r>
            <w:r w:rsidRPr="004F0D5C">
              <w:rPr>
                <w:szCs w:val="18"/>
              </w:rPr>
              <w:fldChar w:fldCharType="separate"/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fldChar w:fldCharType="end"/>
            </w:r>
          </w:p>
        </w:tc>
      </w:tr>
      <w:tr w:rsidR="00D939BE" w:rsidRPr="004F0D5C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</w:tcBorders>
          </w:tcPr>
          <w:p w:rsidR="00D939BE" w:rsidRDefault="00D939BE" w:rsidP="003E1F37">
            <w:r>
              <w:t>Soort organisatie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  <w:r w:rsidRPr="004F0D5C">
              <w:rPr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F0D5C">
              <w:rPr>
                <w:szCs w:val="18"/>
              </w:rPr>
              <w:instrText xml:space="preserve"> FORMTEXT </w:instrText>
            </w:r>
            <w:r w:rsidRPr="004F0D5C">
              <w:rPr>
                <w:szCs w:val="18"/>
              </w:rPr>
            </w:r>
            <w:r w:rsidRPr="004F0D5C">
              <w:rPr>
                <w:szCs w:val="18"/>
              </w:rPr>
              <w:fldChar w:fldCharType="separate"/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fldChar w:fldCharType="end"/>
            </w:r>
          </w:p>
        </w:tc>
      </w:tr>
      <w:tr w:rsidR="00D939BE" w:rsidRPr="004F0D5C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:rsidR="00D939BE" w:rsidRDefault="00D939BE" w:rsidP="003E1F37">
            <w:r>
              <w:t>Land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  <w:r w:rsidRPr="004F0D5C">
              <w:rPr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F0D5C">
              <w:rPr>
                <w:szCs w:val="18"/>
              </w:rPr>
              <w:instrText xml:space="preserve"> FORMTEXT </w:instrText>
            </w:r>
            <w:r w:rsidRPr="004F0D5C">
              <w:rPr>
                <w:szCs w:val="18"/>
              </w:rPr>
            </w:r>
            <w:r w:rsidRPr="004F0D5C">
              <w:rPr>
                <w:szCs w:val="18"/>
              </w:rPr>
              <w:fldChar w:fldCharType="separate"/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fldChar w:fldCharType="end"/>
            </w:r>
          </w:p>
        </w:tc>
      </w:tr>
      <w:tr w:rsidR="00D939BE" w:rsidRPr="004F0D5C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</w:tcBorders>
          </w:tcPr>
          <w:p w:rsidR="00D939BE" w:rsidRDefault="00D939BE" w:rsidP="003E1F37">
            <w:r>
              <w:t>Contactpersoon referentie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Naam: </w:t>
            </w:r>
            <w:r w:rsidRPr="004F0D5C">
              <w:rPr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F0D5C">
              <w:rPr>
                <w:szCs w:val="18"/>
              </w:rPr>
              <w:instrText xml:space="preserve"> FORMTEXT </w:instrText>
            </w:r>
            <w:r w:rsidRPr="004F0D5C">
              <w:rPr>
                <w:szCs w:val="18"/>
              </w:rPr>
            </w:r>
            <w:r w:rsidRPr="004F0D5C">
              <w:rPr>
                <w:szCs w:val="18"/>
              </w:rPr>
              <w:fldChar w:fldCharType="separate"/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fldChar w:fldCharType="end"/>
            </w:r>
          </w:p>
        </w:tc>
      </w:tr>
      <w:tr w:rsidR="00D939BE" w:rsidRPr="004F0D5C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:rsidR="00D939BE" w:rsidRDefault="00D939B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Functie: </w:t>
            </w:r>
            <w:r w:rsidRPr="004F0D5C">
              <w:rPr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F0D5C">
              <w:rPr>
                <w:szCs w:val="18"/>
              </w:rPr>
              <w:instrText xml:space="preserve"> FORMTEXT </w:instrText>
            </w:r>
            <w:r w:rsidRPr="004F0D5C">
              <w:rPr>
                <w:szCs w:val="18"/>
              </w:rPr>
            </w:r>
            <w:r w:rsidRPr="004F0D5C">
              <w:rPr>
                <w:szCs w:val="18"/>
              </w:rPr>
              <w:fldChar w:fldCharType="separate"/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fldChar w:fldCharType="end"/>
            </w:r>
          </w:p>
        </w:tc>
      </w:tr>
      <w:tr w:rsidR="00D939BE" w:rsidRPr="004F0D5C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939BE" w:rsidRDefault="00D939BE" w:rsidP="003E1F37"/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Tel.nr. </w:t>
            </w:r>
            <w:r w:rsidRPr="004F0D5C">
              <w:rPr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F0D5C">
              <w:rPr>
                <w:szCs w:val="18"/>
              </w:rPr>
              <w:instrText xml:space="preserve"> FORMTEXT </w:instrText>
            </w:r>
            <w:r w:rsidRPr="004F0D5C">
              <w:rPr>
                <w:szCs w:val="18"/>
              </w:rPr>
            </w:r>
            <w:r w:rsidRPr="004F0D5C">
              <w:rPr>
                <w:szCs w:val="18"/>
              </w:rPr>
              <w:fldChar w:fldCharType="separate"/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fldChar w:fldCharType="end"/>
            </w:r>
          </w:p>
        </w:tc>
      </w:tr>
      <w:tr w:rsidR="00D939BE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39BE" w:rsidRDefault="00D939BE" w:rsidP="003E1F37">
            <w:r>
              <w:t>Omschrijving</w:t>
            </w:r>
          </w:p>
        </w:tc>
        <w:tc>
          <w:tcPr>
            <w:tcW w:w="3966" w:type="pct"/>
            <w:gridSpan w:val="3"/>
            <w:tcBorders>
              <w:left w:val="nil"/>
              <w:right w:val="single" w:sz="4" w:space="0" w:color="auto"/>
            </w:tcBorders>
          </w:tcPr>
          <w:p w:rsidR="00D939BE" w:rsidRDefault="00D939BE" w:rsidP="009624C0">
            <w:r>
              <w:rPr>
                <w:szCs w:val="18"/>
              </w:rPr>
              <w:t>Inschrijver</w:t>
            </w:r>
            <w:r w:rsidRPr="00600148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heeft </w:t>
            </w:r>
            <w:r w:rsidRPr="00600148">
              <w:rPr>
                <w:szCs w:val="18"/>
              </w:rPr>
              <w:t>met deze referentieopdracht ervaring opgedaan met:</w:t>
            </w:r>
          </w:p>
        </w:tc>
      </w:tr>
      <w:tr w:rsidR="009C1A60" w:rsidRPr="00600148" w:rsidTr="00A5364A">
        <w:trPr>
          <w:trHeight w:val="1873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1A60" w:rsidRDefault="009C1A60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C1A60" w:rsidRPr="00350226" w:rsidRDefault="009C1A60" w:rsidP="00D939BE">
            <w:pPr>
              <w:numPr>
                <w:ilvl w:val="0"/>
                <w:numId w:val="30"/>
              </w:numPr>
              <w:tabs>
                <w:tab w:val="left" w:pos="3015"/>
              </w:tabs>
              <w:spacing w:line="260" w:lineRule="atLeast"/>
            </w:pPr>
            <w:r w:rsidRPr="00350226">
              <w:t xml:space="preserve">Kerncompetentie 1: </w:t>
            </w:r>
          </w:p>
          <w:p w:rsidR="009C1A60" w:rsidRPr="00600148" w:rsidRDefault="009C1A60" w:rsidP="003E1F37">
            <w:pPr>
              <w:tabs>
                <w:tab w:val="left" w:pos="3015"/>
              </w:tabs>
              <w:rPr>
                <w:szCs w:val="18"/>
              </w:rPr>
            </w:pPr>
            <w:r w:rsidRPr="00600148">
              <w:rPr>
                <w:szCs w:val="18"/>
              </w:rPr>
              <w:t>Nee / Ja, namelijk …</w:t>
            </w:r>
          </w:p>
          <w:p w:rsidR="009C1A60" w:rsidRPr="00600148" w:rsidRDefault="009C1A60" w:rsidP="003E1F37">
            <w:pPr>
              <w:pStyle w:val="EisBullet"/>
              <w:numPr>
                <w:ilvl w:val="0"/>
                <w:numId w:val="0"/>
              </w:numPr>
            </w:pPr>
            <w:r w:rsidRPr="00600148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00148">
              <w:rPr>
                <w:szCs w:val="18"/>
              </w:rPr>
              <w:instrText xml:space="preserve"> FORMTEXT </w:instrText>
            </w:r>
            <w:r w:rsidRPr="00600148">
              <w:rPr>
                <w:szCs w:val="18"/>
              </w:rPr>
            </w:r>
            <w:r w:rsidRPr="00600148">
              <w:rPr>
                <w:szCs w:val="18"/>
              </w:rPr>
              <w:fldChar w:fldCharType="separate"/>
            </w:r>
            <w:r w:rsidRPr="00600148">
              <w:rPr>
                <w:noProof/>
                <w:szCs w:val="18"/>
              </w:rPr>
              <w:t> </w:t>
            </w:r>
            <w:r w:rsidRPr="00600148">
              <w:rPr>
                <w:noProof/>
                <w:szCs w:val="18"/>
              </w:rPr>
              <w:t> </w:t>
            </w:r>
            <w:r w:rsidRPr="00600148">
              <w:rPr>
                <w:noProof/>
                <w:szCs w:val="18"/>
              </w:rPr>
              <w:t> </w:t>
            </w:r>
            <w:r w:rsidRPr="00600148">
              <w:rPr>
                <w:noProof/>
                <w:szCs w:val="18"/>
              </w:rPr>
              <w:t> </w:t>
            </w:r>
            <w:r w:rsidRPr="00600148">
              <w:rPr>
                <w:noProof/>
                <w:szCs w:val="18"/>
              </w:rPr>
              <w:t> </w:t>
            </w:r>
            <w:r w:rsidRPr="00600148">
              <w:rPr>
                <w:szCs w:val="18"/>
              </w:rPr>
              <w:fldChar w:fldCharType="end"/>
            </w:r>
          </w:p>
        </w:tc>
      </w:tr>
      <w:tr w:rsidR="00D939BE" w:rsidRPr="00600148" w:rsidTr="003E1F37">
        <w:trPr>
          <w:trHeight w:val="1210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</w:tcBorders>
          </w:tcPr>
          <w:p w:rsidR="00D939BE" w:rsidRPr="008A2E85" w:rsidRDefault="00D939BE" w:rsidP="003E1F37">
            <w:r>
              <w:t>O</w:t>
            </w:r>
            <w:r w:rsidRPr="008A2E85">
              <w:t>pdracht</w:t>
            </w:r>
            <w:r>
              <w:t>formulering, uitgevoerde activiteiten en opgeleverde resultaten</w:t>
            </w:r>
            <w:r w:rsidRPr="008A2E85">
              <w:t xml:space="preserve"> (inhoudelijk omschrijven):</w:t>
            </w:r>
          </w:p>
          <w:p w:rsidR="00D939BE" w:rsidRPr="00600148" w:rsidRDefault="00D939BE" w:rsidP="003E1F37">
            <w:pPr>
              <w:tabs>
                <w:tab w:val="left" w:pos="3015"/>
              </w:tabs>
              <w:rPr>
                <w:szCs w:val="18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39BE" w:rsidTr="00A5364A">
        <w:trPr>
          <w:trHeight w:val="568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939BE" w:rsidRDefault="00D939BE" w:rsidP="003E1F37">
            <w:r>
              <w:t>In voorkomend geval van onderaanneming inhoudelijk (kort) omschrijven:</w:t>
            </w:r>
          </w:p>
          <w:p w:rsidR="00D939BE" w:rsidRDefault="00D939BE" w:rsidP="003E1F37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39BE" w:rsidRPr="00600148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39BE" w:rsidRDefault="00D939BE" w:rsidP="003E1F37"/>
        </w:tc>
        <w:tc>
          <w:tcPr>
            <w:tcW w:w="1682" w:type="pct"/>
            <w:tcBorders>
              <w:left w:val="single" w:sz="4" w:space="0" w:color="auto"/>
              <w:right w:val="nil"/>
            </w:tcBorders>
          </w:tcPr>
          <w:p w:rsidR="00D939BE" w:rsidRDefault="00D939BE" w:rsidP="003E1F37">
            <w:r w:rsidRPr="00600148">
              <w:t>Opdrachtwaarde (excl.</w:t>
            </w:r>
            <w:r>
              <w:t xml:space="preserve"> </w:t>
            </w:r>
            <w:r w:rsidRPr="00600148">
              <w:t>btw)</w:t>
            </w:r>
            <w:r>
              <w:t>:</w:t>
            </w:r>
          </w:p>
        </w:tc>
        <w:tc>
          <w:tcPr>
            <w:tcW w:w="228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9BE" w:rsidRPr="00A91D54" w:rsidRDefault="00D939BE" w:rsidP="003E1F37">
            <w:pPr>
              <w:rPr>
                <w:szCs w:val="18"/>
              </w:rPr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excl. btw</w:t>
            </w:r>
          </w:p>
        </w:tc>
      </w:tr>
      <w:tr w:rsidR="00D939BE" w:rsidRPr="00A91D54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39BE" w:rsidRDefault="00D939BE" w:rsidP="003E1F37"/>
        </w:tc>
        <w:tc>
          <w:tcPr>
            <w:tcW w:w="1682" w:type="pct"/>
            <w:tcBorders>
              <w:bottom w:val="single" w:sz="4" w:space="0" w:color="auto"/>
              <w:right w:val="single" w:sz="4" w:space="0" w:color="auto"/>
            </w:tcBorders>
          </w:tcPr>
          <w:p w:rsidR="00D939BE" w:rsidRDefault="00D939BE" w:rsidP="003E1F37">
            <w:r>
              <w:t>Looptijd van de opdracht</w:t>
            </w:r>
          </w:p>
        </w:tc>
        <w:tc>
          <w:tcPr>
            <w:tcW w:w="2284" w:type="pct"/>
            <w:gridSpan w:val="2"/>
          </w:tcPr>
          <w:p w:rsidR="00D939BE" w:rsidRPr="00A91D54" w:rsidRDefault="00D939BE" w:rsidP="003E1F37">
            <w:pPr>
              <w:rPr>
                <w:szCs w:val="18"/>
              </w:rPr>
            </w:pPr>
            <w:r>
              <w:t xml:space="preserve">Van  </w:t>
            </w:r>
            <w:r w:rsidRPr="00A91D54">
              <w:rPr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91D54">
              <w:rPr>
                <w:szCs w:val="18"/>
              </w:rPr>
              <w:instrText xml:space="preserve"> FORMTEXT </w:instrText>
            </w:r>
            <w:r w:rsidRPr="00A91D54">
              <w:rPr>
                <w:szCs w:val="18"/>
              </w:rPr>
            </w:r>
            <w:r w:rsidRPr="00A91D54">
              <w:rPr>
                <w:szCs w:val="18"/>
              </w:rPr>
              <w:fldChar w:fldCharType="separate"/>
            </w:r>
            <w:r w:rsidRPr="00A91D54">
              <w:rPr>
                <w:noProof/>
                <w:szCs w:val="18"/>
              </w:rPr>
              <w:t> </w:t>
            </w:r>
            <w:r w:rsidRPr="00A91D54">
              <w:rPr>
                <w:noProof/>
                <w:szCs w:val="18"/>
              </w:rPr>
              <w:t> </w:t>
            </w:r>
            <w:r w:rsidRPr="00A91D54">
              <w:rPr>
                <w:noProof/>
                <w:szCs w:val="18"/>
              </w:rPr>
              <w:t> </w:t>
            </w:r>
            <w:r w:rsidRPr="00A91D54">
              <w:rPr>
                <w:noProof/>
                <w:szCs w:val="18"/>
              </w:rPr>
              <w:t> </w:t>
            </w:r>
            <w:r w:rsidRPr="00A91D54">
              <w:rPr>
                <w:noProof/>
                <w:szCs w:val="18"/>
              </w:rPr>
              <w:t> </w:t>
            </w:r>
            <w:r w:rsidRPr="00A91D54">
              <w:rPr>
                <w:szCs w:val="18"/>
              </w:rPr>
              <w:fldChar w:fldCharType="end"/>
            </w:r>
            <w:r>
              <w:t xml:space="preserve">    tot    </w:t>
            </w:r>
            <w:r w:rsidRPr="00A91D54">
              <w:rPr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91D54">
              <w:rPr>
                <w:szCs w:val="18"/>
              </w:rPr>
              <w:instrText xml:space="preserve"> FORMTEXT </w:instrText>
            </w:r>
            <w:r w:rsidRPr="00A91D54">
              <w:rPr>
                <w:szCs w:val="18"/>
              </w:rPr>
            </w:r>
            <w:r w:rsidRPr="00A91D54">
              <w:rPr>
                <w:szCs w:val="18"/>
              </w:rPr>
              <w:fldChar w:fldCharType="separate"/>
            </w:r>
            <w:r w:rsidRPr="00A91D54">
              <w:rPr>
                <w:noProof/>
                <w:szCs w:val="18"/>
              </w:rPr>
              <w:t> </w:t>
            </w:r>
            <w:r w:rsidRPr="00A91D54">
              <w:rPr>
                <w:noProof/>
                <w:szCs w:val="18"/>
              </w:rPr>
              <w:t> </w:t>
            </w:r>
            <w:r w:rsidRPr="00A91D54">
              <w:rPr>
                <w:noProof/>
                <w:szCs w:val="18"/>
              </w:rPr>
              <w:t> </w:t>
            </w:r>
            <w:r w:rsidRPr="00A91D54">
              <w:rPr>
                <w:noProof/>
                <w:szCs w:val="18"/>
              </w:rPr>
              <w:t> </w:t>
            </w:r>
            <w:r w:rsidRPr="00A91D54">
              <w:rPr>
                <w:noProof/>
                <w:szCs w:val="18"/>
              </w:rPr>
              <w:t> </w:t>
            </w:r>
            <w:r w:rsidRPr="00A91D54">
              <w:rPr>
                <w:szCs w:val="18"/>
              </w:rPr>
              <w:fldChar w:fldCharType="end"/>
            </w:r>
          </w:p>
        </w:tc>
      </w:tr>
      <w:tr w:rsidR="00D939BE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:rsidR="00D939BE" w:rsidRDefault="00D939BE" w:rsidP="003E1F37">
            <w:r>
              <w:t>Overige bijzonderheden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D939BE" w:rsidRDefault="00D939BE" w:rsidP="003E1F37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39BE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E" w:rsidRDefault="00D939BE" w:rsidP="003E1F37">
            <w:r>
              <w:t>Bijlagen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E" w:rsidRDefault="00D939BE" w:rsidP="003E1F37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A5364A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364A" w:rsidRDefault="00A5364A" w:rsidP="003E1F37">
            <w:r>
              <w:t>Naam Inschrijver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4A" w:rsidRDefault="00A5364A" w:rsidP="003E1F37"/>
        </w:tc>
      </w:tr>
      <w:tr w:rsidR="00A5364A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364A" w:rsidRDefault="00A5364A" w:rsidP="003E1F37">
            <w:r>
              <w:t>Datum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4A" w:rsidRDefault="00A5364A" w:rsidP="003E1F37"/>
        </w:tc>
      </w:tr>
    </w:tbl>
    <w:p w:rsidR="00241548" w:rsidRPr="00241548" w:rsidRDefault="00241548" w:rsidP="00241548"/>
    <w:sectPr w:rsidR="00241548" w:rsidRPr="00241548" w:rsidSect="00A5364A">
      <w:headerReference w:type="default" r:id="rId8"/>
      <w:footerReference w:type="default" r:id="rId9"/>
      <w:pgSz w:w="11906" w:h="16838" w:code="9"/>
      <w:pgMar w:top="1418" w:right="1826" w:bottom="1418" w:left="1418" w:header="902" w:footer="855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9BE" w:rsidRDefault="00D939BE" w:rsidP="0088501B">
      <w:r>
        <w:separator/>
      </w:r>
    </w:p>
  </w:endnote>
  <w:endnote w:type="continuationSeparator" w:id="0">
    <w:p w:rsidR="00D939BE" w:rsidRDefault="00D939B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8E1" w:rsidRPr="00BC3B53" w:rsidRDefault="006E0197" w:rsidP="002150CF">
    <w:pPr>
      <w:pStyle w:val="Voettekst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9BE" w:rsidRDefault="00D939BE" w:rsidP="0088501B">
      <w:r>
        <w:separator/>
      </w:r>
    </w:p>
  </w:footnote>
  <w:footnote w:type="continuationSeparator" w:id="0">
    <w:p w:rsidR="00D939BE" w:rsidRDefault="00D939B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8E1" w:rsidRDefault="006E0197" w:rsidP="002150CF">
    <w:pPr>
      <w:pStyle w:val="Koptekst"/>
      <w:rPr>
        <w:rFonts w:cs="Verdana-Bold"/>
        <w:b/>
        <w:bCs/>
        <w:smallCaps/>
        <w:szCs w:val="18"/>
      </w:rPr>
    </w:pPr>
  </w:p>
  <w:p w:rsidR="000258E1" w:rsidRDefault="006E0197" w:rsidP="002150CF"/>
  <w:p w:rsidR="000258E1" w:rsidRPr="00740712" w:rsidRDefault="006E0197" w:rsidP="002150CF"/>
  <w:p w:rsidR="000258E1" w:rsidRPr="00217880" w:rsidRDefault="006E0197" w:rsidP="002150CF">
    <w:pPr>
      <w:spacing w:line="0" w:lineRule="atLeast"/>
      <w:rPr>
        <w:sz w:val="2"/>
        <w:szCs w:val="2"/>
      </w:rPr>
    </w:pPr>
  </w:p>
  <w:p w:rsidR="000258E1" w:rsidRPr="00217880" w:rsidRDefault="006E0197" w:rsidP="002150CF">
    <w:pPr>
      <w:spacing w:line="0" w:lineRule="atLeast"/>
      <w:rPr>
        <w:sz w:val="2"/>
        <w:szCs w:val="2"/>
      </w:rPr>
    </w:pPr>
  </w:p>
  <w:p w:rsidR="000258E1" w:rsidRDefault="006E01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abstractNum w:abstractNumId="30" w15:restartNumberingAfterBreak="0">
    <w:nsid w:val="7DA7566B"/>
    <w:multiLevelType w:val="singleLevel"/>
    <w:tmpl w:val="E098DC5A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4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5"/>
  </w:num>
  <w:num w:numId="16">
    <w:abstractNumId w:val="23"/>
  </w:num>
  <w:num w:numId="17">
    <w:abstractNumId w:val="8"/>
  </w:num>
  <w:num w:numId="18">
    <w:abstractNumId w:val="20"/>
  </w:num>
  <w:num w:numId="19">
    <w:abstractNumId w:val="29"/>
  </w:num>
  <w:num w:numId="20">
    <w:abstractNumId w:val="12"/>
  </w:num>
  <w:num w:numId="21">
    <w:abstractNumId w:val="22"/>
  </w:num>
  <w:num w:numId="22">
    <w:abstractNumId w:val="24"/>
  </w:num>
  <w:num w:numId="23">
    <w:abstractNumId w:val="18"/>
  </w:num>
  <w:num w:numId="24">
    <w:abstractNumId w:val="26"/>
  </w:num>
  <w:num w:numId="25">
    <w:abstractNumId w:val="25"/>
  </w:num>
  <w:num w:numId="26">
    <w:abstractNumId w:val="6"/>
  </w:num>
  <w:num w:numId="27">
    <w:abstractNumId w:val="13"/>
  </w:num>
  <w:num w:numId="28">
    <w:abstractNumId w:val="21"/>
  </w:num>
  <w:num w:numId="29">
    <w:abstractNumId w:val="4"/>
  </w:num>
  <w:num w:numId="30">
    <w:abstractNumId w:val="17"/>
  </w:num>
  <w:num w:numId="31">
    <w:abstractNumId w:val="16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BE"/>
    <w:rsid w:val="000E1F3B"/>
    <w:rsid w:val="001376E7"/>
    <w:rsid w:val="001D6F03"/>
    <w:rsid w:val="00241548"/>
    <w:rsid w:val="002A6578"/>
    <w:rsid w:val="002B1092"/>
    <w:rsid w:val="002D7D2B"/>
    <w:rsid w:val="002E0FD2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6785C"/>
    <w:rsid w:val="006D2E66"/>
    <w:rsid w:val="006E0197"/>
    <w:rsid w:val="006F42D7"/>
    <w:rsid w:val="0073653F"/>
    <w:rsid w:val="007F4AEA"/>
    <w:rsid w:val="0088501B"/>
    <w:rsid w:val="008E3581"/>
    <w:rsid w:val="00905289"/>
    <w:rsid w:val="009624C0"/>
    <w:rsid w:val="009C1A60"/>
    <w:rsid w:val="009C5CF5"/>
    <w:rsid w:val="00A32591"/>
    <w:rsid w:val="00A5364A"/>
    <w:rsid w:val="00A77ABF"/>
    <w:rsid w:val="00A863E9"/>
    <w:rsid w:val="00AA32EF"/>
    <w:rsid w:val="00B022C4"/>
    <w:rsid w:val="00B559E9"/>
    <w:rsid w:val="00B72222"/>
    <w:rsid w:val="00B80650"/>
    <w:rsid w:val="00C36FAA"/>
    <w:rsid w:val="00CA55CC"/>
    <w:rsid w:val="00CD5261"/>
    <w:rsid w:val="00CE5E12"/>
    <w:rsid w:val="00D939BE"/>
    <w:rsid w:val="00DA3555"/>
    <w:rsid w:val="00EB714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BFE10"/>
  <w15:docId w15:val="{BD7DA804-9A26-4225-9350-27EFD8FB1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939BE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aliases w:val="hoofdstuk,Hoofdstuktitel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titel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Huisstijl-Paginanummering">
    <w:name w:val="Huisstijl-Paginanummering"/>
    <w:basedOn w:val="Standaard"/>
    <w:rsid w:val="00D939BE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D939BE"/>
    <w:pPr>
      <w:keepLines w:val="0"/>
      <w:spacing w:before="240" w:after="240"/>
    </w:pPr>
    <w:rPr>
      <w:rFonts w:eastAsia="Times New Roman" w:cs="Times New Roman"/>
      <w:b/>
      <w:kern w:val="32"/>
      <w:sz w:val="18"/>
      <w:szCs w:val="24"/>
    </w:rPr>
  </w:style>
  <w:style w:type="character" w:customStyle="1" w:styleId="BijlageChar">
    <w:name w:val="Bijlage Char"/>
    <w:aliases w:val="Formulier Char"/>
    <w:link w:val="Bijlage"/>
    <w:rsid w:val="00D939BE"/>
    <w:rPr>
      <w:rFonts w:ascii="Verdana" w:eastAsia="Times New Roman" w:hAnsi="Verdana" w:cs="Times New Roman"/>
      <w:b/>
      <w:bCs/>
      <w:kern w:val="32"/>
      <w:szCs w:val="24"/>
      <w:lang w:eastAsia="nl-NL"/>
    </w:rPr>
  </w:style>
  <w:style w:type="paragraph" w:customStyle="1" w:styleId="Eis1">
    <w:name w:val="Eis 1"/>
    <w:basedOn w:val="Standaard"/>
    <w:next w:val="Eis11"/>
    <w:autoRedefine/>
    <w:rsid w:val="00D939BE"/>
    <w:pPr>
      <w:numPr>
        <w:numId w:val="31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D939BE"/>
    <w:pPr>
      <w:numPr>
        <w:ilvl w:val="1"/>
        <w:numId w:val="31"/>
      </w:numPr>
      <w:spacing w:after="120"/>
    </w:pPr>
  </w:style>
  <w:style w:type="paragraph" w:customStyle="1" w:styleId="Eis111">
    <w:name w:val="Eis 1.1.1"/>
    <w:basedOn w:val="Eis11"/>
    <w:autoRedefine/>
    <w:rsid w:val="00D939BE"/>
    <w:pPr>
      <w:numPr>
        <w:ilvl w:val="2"/>
      </w:numPr>
    </w:pPr>
  </w:style>
  <w:style w:type="paragraph" w:customStyle="1" w:styleId="EisBullet">
    <w:name w:val="Eis Bullet"/>
    <w:basedOn w:val="Eis111"/>
    <w:rsid w:val="00D939BE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3B122-ABDB-4D24-9FBC-63BF683AA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194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Mullem, Thijs van (CIV)</dc:creator>
  <cp:lastModifiedBy>Arendse-Koopman, Christine (CIV)</cp:lastModifiedBy>
  <cp:revision>12</cp:revision>
  <dcterms:created xsi:type="dcterms:W3CDTF">2018-02-02T10:40:00Z</dcterms:created>
  <dcterms:modified xsi:type="dcterms:W3CDTF">2020-01-16T14:30:00Z</dcterms:modified>
</cp:coreProperties>
</file>